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Luftschutzkeller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9693162" name="019ed9ad-db84-7db4-96cd-66d9d6b099c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9619789" name="019ed9ad-db84-7db4-96cd-66d9d6b099c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87075714" name="019ed9b4-87d3-79f0-80cb-cf03f3db212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9802214" name="019ed9b4-87d3-79f0-80cb-cf03f3db212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25322224" name="019ed9c4-5fd6-776e-9f7a-6c4e86f8ca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901318" name="019ed9c4-5fd6-776e-9f7a-6c4e86f8ca7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90969318" name="019ed9d2-59b9-7202-acbb-992471dfa66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7576643" name="019ed9d2-59b9-7202-acbb-992471dfa66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73598634" name="019ed9dc-32d3-7812-b66b-f6bfb9cfcd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2197727" name="019ed9dc-32d3-7812-b66b-f6bfb9cfcd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892831" name="019ed9e6-589b-761a-9588-4f9c68b1b2f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3807789" name="019ed9e6-589b-761a-9588-4f9c68b1b2f4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Treppenhaus </w:t>
            </w:r>
          </w:p>
          <w:p>
            <w:pPr>
              <w:spacing w:before="0" w:after="0" w:line="240" w:lineRule="auto"/>
            </w:pPr>
            <w:r>
              <w:t>EG-OG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896391697" name="019ed9ea-20a3-7bff-8b17-4849caf8bf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113999" name="019ed9ea-20a3-7bff-8b17-4849caf8bf0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42615040" name="019ed9ec-e460-7169-9847-eaead96f0d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3019969" name="019ed9ec-e460-7169-9847-eaead96f0dcf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420163899" name="019ed9fd-0552-763e-867c-4afdba86e0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8079643" name="019ed9fd-0552-763e-867c-4afdba86e06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Luftschutzkeller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2566207" name="019ed9ae-d071-759d-ae22-1f71b2e08dd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6748748" name="019ed9ae-d071-759d-ae22-1f71b2e08dd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359518829" name="019ed9db-4537-7c6c-9a01-90fad76cd5e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1852668" name="019ed9db-4537-7c6c-9a01-90fad76cd5e0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54115665" name="019ed9b9-9ae5-7c50-97d7-bda371d5985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8699521" name="019ed9b9-9ae5-7c50-97d7-bda371d5985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9221447" name="019ed9e7-146b-71a9-bd34-8de32e96425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39342" name="019ed9e7-146b-71a9-bd34-8de32e96425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Boiler 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51733169" name="019ed9ba-3885-7153-ad84-a10674cc0e5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3826647" name="019ed9ba-3885-7153-ad84-a10674cc0e52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BJ. 04.2025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Keller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Elektrotableau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543135261" name="019ed9bc-ac78-79a2-ba2f-aae07c8969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803992" name="019ed9bc-ac78-79a2-ba2f-aae07c8969f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09161664" name="019ed9dd-0f0b-724b-baab-cd50fcdd800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7953405" name="019ed9dd-0f0b-724b-baab-cd50fcdd800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Fallrohr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05602023" name="019ed9f1-731b-7aaf-88b1-3877aefe9ce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9302483" name="019ed9f1-731b-7aaf-88b1-3877aefe9ced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950861191" name="019ed9f6-bf41-78e9-9f83-b37c4ef17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94520955" name="019ed9f6-bf41-78e9-9f83-b37c4ef17a5b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Badezimmer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Boden/ Wand/ Decke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31902542" name="019ed9ef-b2f1-726e-a865-9deac76993a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0309080" name="019ed9ef-b2f1-726e-a865-9deac76993a4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Nach 1990 erstellt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2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Blumenweg 1, 8956 Killwangen</w:t>
          </w:r>
        </w:p>
        <w:p>
          <w:pPr>
            <w:spacing w:before="0" w:after="0"/>
          </w:pPr>
          <w:r>
            <w:t>DN 999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footer.xml" Type="http://schemas.openxmlformats.org/officeDocument/2006/relationships/footer" Id="rId2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